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过程巡检记录</w:t>
      </w:r>
    </w:p>
    <w:p>
      <w:r>
        <w:t>记录编号：FM-037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巡检时间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工序名称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检查项目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标准要求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检查结果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异常描述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处理措施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检查人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表单编号：FM-037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